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0657466" name="019e87dc-3784-72b3-a414-03a0448328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168157" name="019e87dc-3784-72b3-a414-03a04483289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Geländer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5767694" name="019e87ed-5ddd-799e-b85e-844168d847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726823" name="019e87ed-5ddd-799e-b85e-844168d8475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5414742" name="019e883c-9719-7246-aea0-a251219ab2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919414" name="019e883c-9719-7246-aea0-a251219ab20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4052432" name="019e87dd-73b7-7228-ab02-517f6d37e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628311" name="019e87dd-73b7-7228-ab02-517f6d37e39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36967820" name="019e8804-1ee9-70ed-9c70-b3c84f2103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863454" name="019e8804-1ee9-70ed-9c70-b3c84f21034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65128362" name="019e87e2-a99b-7b65-96ef-301a0d7b9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005182" name="019e87e2-a99b-7b65-96ef-301a0d7b90c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0341285" name="019e87e4-edaa-7214-8f19-a95274fa98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249065" name="019e87e4-edaa-7214-8f19-a95274fa985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 Esszimmer/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55765021" name="019e8805-780a-76e4-bb68-1eb86dfd4f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043951" name="019e8805-780a-76e4-bb68-1eb86dfd4fe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8151030" name="019e8808-22c1-7049-97cc-d5b9e066f2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246476" name="019e8808-22c1-7049-97cc-d5b9e066f25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33746309" name="019e881d-cf87-7c34-b92d-7d8b89b43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133668" name="019e881d-cf87-7c34-b92d-7d8b89b4350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02054859" name="019e8829-7c61-7c3b-addc-e4bae3b0d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741201" name="019e8829-7c61-7c3b-addc-e4bae3b0d39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Küche/ Esszimmer/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4989906" name="019e8807-024b-775d-8de9-846ba2215e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278023" name="019e8807-024b-775d-8de9-846ba2215e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1460832" name="019e881e-d4d7-7ae8-8a9b-c38ce086eb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266292" name="019e881e-d4d7-7ae8-8a9b-c38ce086eb4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 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30022224" name="019e882a-7272-720b-938a-e85b177224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950493" name="019e882a-7272-720b-938a-e85b177224c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07193992" name="019e87e0-869d-70a7-aec8-dbf14028b2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238558" name="019e87e0-869d-70a7-aec8-dbf14028b24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27310754" name="019e87e3-d461-745a-a849-adec23b2bb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34704" name="019e87e3-d461-745a-a849-adec23b2bb5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77126001" name="019e87e6-4d3d-715d-b1f7-65d2552b7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126267" name="019e87e6-4d3d-715d-b1f7-65d2552b75e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45279181" name="019e8821-c017-7a4c-8048-b890141151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807511" name="019e8821-c017-7a4c-8048-b8901411513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630608895" name="019e8824-32b1-7d21-8c9b-424439119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763514" name="019e8824-32b1-7d21-8c9b-4244391196f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Gesamtes Geschoss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3484016" name="019e87de-acee-7bbf-a481-a98e15262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126148" name="019e87de-acee-7bbf-a481-a98e152620e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27107156" name="019e8838-c562-7900-a5a9-de26153a0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000992" name="019e8838-c562-7900-a5a9-de26153a0f8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5146002" name="019e880a-a4f1-7c41-8f1a-4f3f56564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697449" name="019e880a-a4f1-7c41-8f1a-4f3f5656481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BJ. 1980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Gang/ Treppenhaus/ Küche/ Wohnzimmer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58276465" name="019e8810-133d-7a41-a281-1112142052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031753" name="019e8810-133d-7a41-a281-1112142052f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BJ. 2016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26234516" name="019e8835-fc26-7d31-ae7d-e61c0e0ee4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102248" name="019e8835-fc26-7d31-ae7d-e61c0e0ee4d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392765430" name="019e8837-95a7-70fb-b820-05126d527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879805" name="019e8837-95a7-70fb-b820-05126d52784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Wildensteinerstrasse 16, 4416 Bubendorf</w:t>
          </w:r>
        </w:p>
        <w:p>
          <w:pPr>
            <w:spacing w:before="0" w:after="0"/>
          </w:pPr>
          <w:r>
            <w:t>DN 950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